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6CB8">
        <w:rPr>
          <w:rFonts w:ascii="Times New Roman" w:hAnsi="Times New Roman"/>
          <w:b/>
          <w:bCs/>
          <w:sz w:val="28"/>
          <w:szCs w:val="28"/>
        </w:rPr>
        <w:t>УКРАЇНА</w:t>
      </w:r>
      <w:r w:rsidRPr="00B06CB8">
        <w:rPr>
          <w:rFonts w:ascii="Times New Roman" w:hAnsi="Times New Roman"/>
          <w:sz w:val="28"/>
          <w:szCs w:val="28"/>
        </w:rPr>
        <w:t> 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CB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A4C7A" w:rsidRPr="00B06CB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236F07" w:rsidRDefault="00236F07" w:rsidP="00236F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73</w:t>
      </w:r>
      <w:r>
        <w:rPr>
          <w:rFonts w:ascii="Times New Roman" w:hAnsi="Times New Roman"/>
          <w:b/>
          <w:sz w:val="27"/>
          <w:szCs w:val="27"/>
          <w:lang w:val="uk-UA"/>
        </w:rPr>
        <w:t>-10-8/7</w:t>
      </w:r>
      <w:r>
        <w:rPr>
          <w:rFonts w:ascii="Times New Roman" w:hAnsi="Times New Roman"/>
          <w:b/>
          <w:sz w:val="27"/>
          <w:szCs w:val="27"/>
          <w:lang w:val="uk-UA"/>
        </w:rPr>
        <w:t>50</w:t>
      </w:r>
    </w:p>
    <w:p w:rsidR="001A4C7A" w:rsidRPr="00B06CB8" w:rsidRDefault="00236F07" w:rsidP="00236F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>
        <w:rPr>
          <w:rFonts w:ascii="Times New Roman" w:hAnsi="Times New Roman"/>
          <w:b/>
          <w:sz w:val="27"/>
          <w:szCs w:val="27"/>
        </w:rPr>
        <w:t xml:space="preserve"> 2021 р</w:t>
      </w:r>
      <w:r>
        <w:rPr>
          <w:rFonts w:ascii="Times New Roman" w:hAnsi="Times New Roman"/>
          <w:b/>
          <w:sz w:val="27"/>
          <w:szCs w:val="27"/>
          <w:lang w:val="uk-UA"/>
        </w:rPr>
        <w:t>.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B06CB8" w:rsidRDefault="001A4C7A" w:rsidP="00236F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B06CB8" w:rsidRDefault="001A4C7A" w:rsidP="00236F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B06CB8" w:rsidRDefault="001A4C7A" w:rsidP="00236F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1A4C7A" w:rsidRPr="00B06CB8" w:rsidRDefault="001A4C7A" w:rsidP="00236F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88113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CD1700">
        <w:rPr>
          <w:rFonts w:ascii="Times New Roman" w:hAnsi="Times New Roman"/>
          <w:b/>
          <w:bCs/>
          <w:sz w:val="28"/>
          <w:szCs w:val="28"/>
          <w:lang w:val="uk-UA"/>
        </w:rPr>
        <w:t>Черниш</w:t>
      </w:r>
      <w:proofErr w:type="spellEnd"/>
      <w:r w:rsidR="00CD1700">
        <w:rPr>
          <w:rFonts w:ascii="Times New Roman" w:hAnsi="Times New Roman"/>
          <w:b/>
          <w:bCs/>
          <w:sz w:val="28"/>
          <w:szCs w:val="28"/>
          <w:lang w:val="uk-UA"/>
        </w:rPr>
        <w:t xml:space="preserve"> Т.І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06CB8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B06CB8" w:rsidRDefault="001A4C7A" w:rsidP="00236F07">
      <w:pPr>
        <w:tabs>
          <w:tab w:val="left" w:pos="639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A4C7A" w:rsidRDefault="001A4C7A" w:rsidP="00236F07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6A33A2" w:rsidRPr="006A33A2">
        <w:rPr>
          <w:lang w:val="uk-UA"/>
        </w:rPr>
        <w:t xml:space="preserve"> </w:t>
      </w:r>
      <w:proofErr w:type="spellStart"/>
      <w:r w:rsidR="00CD1700" w:rsidRPr="00CD1700">
        <w:rPr>
          <w:rFonts w:ascii="Times New Roman" w:hAnsi="Times New Roman"/>
          <w:bCs/>
          <w:sz w:val="28"/>
          <w:szCs w:val="28"/>
          <w:lang w:val="uk-UA"/>
        </w:rPr>
        <w:t>Черниш</w:t>
      </w:r>
      <w:proofErr w:type="spellEnd"/>
      <w:r w:rsidR="00CD1700" w:rsidRPr="00CD170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1700">
        <w:rPr>
          <w:rFonts w:ascii="Times New Roman" w:hAnsi="Times New Roman"/>
          <w:bCs/>
          <w:sz w:val="28"/>
          <w:szCs w:val="28"/>
          <w:lang w:val="uk-UA"/>
        </w:rPr>
        <w:t xml:space="preserve">Тетяни Петрівни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 встановлення </w:t>
      </w:r>
      <w:r w:rsidR="00B06CB8"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Pr="00B06CB8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</w:t>
      </w:r>
      <w:r w:rsidR="00B06CB8">
        <w:rPr>
          <w:rFonts w:ascii="Times New Roman" w:hAnsi="Times New Roman"/>
          <w:sz w:val="28"/>
          <w:szCs w:val="28"/>
          <w:lang w:val="uk-UA"/>
        </w:rPr>
        <w:t xml:space="preserve"> керуючись ст.ст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.12, 40, 118,121 </w:t>
      </w:r>
      <w:r w:rsidR="0087494E" w:rsidRPr="00B06CB8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 w:rsidRPr="00B06C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sz w:val="28"/>
          <w:szCs w:val="28"/>
          <w:lang w:val="uk-UA"/>
        </w:rPr>
        <w:t>ст.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>Про землеустрій»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DA238C" w:rsidRPr="00B06CB8">
        <w:rPr>
          <w:sz w:val="28"/>
          <w:szCs w:val="28"/>
          <w:lang w:val="uk-UA"/>
        </w:rPr>
        <w:t xml:space="preserve"> </w:t>
      </w:r>
      <w:r w:rsidR="00DA238C" w:rsidRPr="00B06CB8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B7A0F" w:rsidRDefault="00B06CB8" w:rsidP="00236F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технічної документації із землеустрою щодо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B06CB8">
        <w:rPr>
          <w:sz w:val="28"/>
          <w:szCs w:val="28"/>
          <w:lang w:val="uk-UA"/>
        </w:rPr>
        <w:t xml:space="preserve"> </w:t>
      </w:r>
      <w:proofErr w:type="spellStart"/>
      <w:r w:rsidR="008D5DA0" w:rsidRPr="008D5DA0">
        <w:rPr>
          <w:rFonts w:ascii="Times New Roman" w:hAnsi="Times New Roman"/>
          <w:bCs/>
          <w:sz w:val="28"/>
          <w:szCs w:val="28"/>
          <w:lang w:val="uk-UA"/>
        </w:rPr>
        <w:t>Черниш</w:t>
      </w:r>
      <w:proofErr w:type="spellEnd"/>
      <w:r w:rsidR="008D5DA0" w:rsidRPr="008D5DA0">
        <w:rPr>
          <w:rFonts w:ascii="Times New Roman" w:hAnsi="Times New Roman"/>
          <w:bCs/>
          <w:sz w:val="28"/>
          <w:szCs w:val="28"/>
          <w:lang w:val="uk-UA"/>
        </w:rPr>
        <w:t xml:space="preserve"> Тетян</w:t>
      </w:r>
      <w:r w:rsidR="008D5DA0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D5DA0" w:rsidRPr="008D5DA0">
        <w:rPr>
          <w:rFonts w:ascii="Times New Roman" w:hAnsi="Times New Roman"/>
          <w:bCs/>
          <w:sz w:val="28"/>
          <w:szCs w:val="28"/>
          <w:lang w:val="uk-UA"/>
        </w:rPr>
        <w:t xml:space="preserve"> Петрівн</w:t>
      </w:r>
      <w:r w:rsidR="008D5DA0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D5DA0" w:rsidRPr="008D5D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8D5DA0">
        <w:rPr>
          <w:rFonts w:ascii="Times New Roman" w:hAnsi="Times New Roman"/>
          <w:bCs/>
          <w:sz w:val="28"/>
          <w:szCs w:val="28"/>
          <w:lang w:val="uk-UA"/>
        </w:rPr>
        <w:t>90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</w:t>
      </w:r>
    </w:p>
    <w:p w:rsidR="001A4C7A" w:rsidRDefault="00EB7A0F" w:rsidP="00236F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–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BF4B1F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87CE5" w:rsidRPr="00B06CB8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8D5DA0">
        <w:rPr>
          <w:rFonts w:ascii="Times New Roman" w:hAnsi="Times New Roman"/>
          <w:bCs/>
          <w:sz w:val="28"/>
          <w:szCs w:val="28"/>
          <w:lang w:val="uk-UA"/>
        </w:rPr>
        <w:t>Соняч</w:t>
      </w:r>
      <w:r w:rsidR="00D65B30">
        <w:rPr>
          <w:rFonts w:ascii="Times New Roman" w:hAnsi="Times New Roman"/>
          <w:bCs/>
          <w:sz w:val="28"/>
          <w:szCs w:val="28"/>
          <w:lang w:val="uk-UA"/>
        </w:rPr>
        <w:t>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8D5DA0">
        <w:rPr>
          <w:rFonts w:ascii="Times New Roman" w:hAnsi="Times New Roman"/>
          <w:bCs/>
          <w:sz w:val="28"/>
          <w:szCs w:val="28"/>
          <w:lang w:val="uk-UA"/>
        </w:rPr>
        <w:t>51,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8D5DA0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D71D2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B7A0F" w:rsidRDefault="00EB7A0F" w:rsidP="00236F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8D5DA0">
        <w:rPr>
          <w:rFonts w:ascii="Times New Roman" w:hAnsi="Times New Roman"/>
          <w:bCs/>
          <w:sz w:val="28"/>
          <w:szCs w:val="28"/>
          <w:lang w:val="uk-UA"/>
        </w:rPr>
        <w:t>65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Pr="00EB7A0F">
        <w:t xml:space="preserve"> </w:t>
      </w:r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по </w:t>
      </w:r>
      <w:proofErr w:type="spellStart"/>
      <w:r w:rsidR="008D5DA0" w:rsidRPr="008D5DA0">
        <w:rPr>
          <w:rFonts w:ascii="Times New Roman" w:hAnsi="Times New Roman"/>
          <w:bCs/>
          <w:sz w:val="28"/>
          <w:szCs w:val="28"/>
          <w:lang w:val="uk-UA"/>
        </w:rPr>
        <w:t>вул.Сонячна</w:t>
      </w:r>
      <w:proofErr w:type="spellEnd"/>
      <w:r w:rsidR="008D5DA0" w:rsidRPr="008D5DA0">
        <w:rPr>
          <w:rFonts w:ascii="Times New Roman" w:hAnsi="Times New Roman"/>
          <w:bCs/>
          <w:sz w:val="28"/>
          <w:szCs w:val="28"/>
          <w:lang w:val="uk-UA"/>
        </w:rPr>
        <w:t xml:space="preserve">,51, </w:t>
      </w:r>
      <w:proofErr w:type="spellStart"/>
      <w:r w:rsidR="008D5DA0" w:rsidRPr="008D5DA0">
        <w:rPr>
          <w:rFonts w:ascii="Times New Roman" w:hAnsi="Times New Roman"/>
          <w:bCs/>
          <w:sz w:val="28"/>
          <w:szCs w:val="28"/>
          <w:lang w:val="uk-UA"/>
        </w:rPr>
        <w:t>с.Очеретня</w:t>
      </w:r>
      <w:proofErr w:type="spellEnd"/>
      <w:r w:rsidR="008D5DA0" w:rsidRPr="008D5D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EB7A0F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Default="00B06CB8" w:rsidP="00236F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EB7A0F" w:rsidRPr="00EB7A0F">
        <w:t xml:space="preserve"> </w:t>
      </w:r>
      <w:proofErr w:type="spellStart"/>
      <w:r w:rsidR="008D5DA0" w:rsidRPr="008D5DA0">
        <w:rPr>
          <w:rFonts w:ascii="Times New Roman" w:hAnsi="Times New Roman"/>
          <w:bCs/>
          <w:sz w:val="28"/>
          <w:szCs w:val="28"/>
          <w:lang w:val="uk-UA"/>
        </w:rPr>
        <w:t>Черниш</w:t>
      </w:r>
      <w:proofErr w:type="spellEnd"/>
      <w:r w:rsidR="008D5DA0" w:rsidRPr="008D5DA0">
        <w:rPr>
          <w:rFonts w:ascii="Times New Roman" w:hAnsi="Times New Roman"/>
          <w:bCs/>
          <w:sz w:val="28"/>
          <w:szCs w:val="28"/>
          <w:lang w:val="uk-UA"/>
        </w:rPr>
        <w:t xml:space="preserve"> Тетяні Петрівні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Default="00B06CB8" w:rsidP="00236F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3.Після виготовлення технічної документації подати її на затвердження до міської ради.</w:t>
      </w:r>
    </w:p>
    <w:p w:rsidR="001A4C7A" w:rsidRPr="00B06CB8" w:rsidRDefault="00B06CB8" w:rsidP="00236F07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>.</w:t>
      </w:r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1A4C7A" w:rsidRPr="00B06CB8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36F07" w:rsidRDefault="00236F07" w:rsidP="00236F07">
      <w:pPr>
        <w:pStyle w:val="a4"/>
        <w:tabs>
          <w:tab w:val="left" w:pos="1230"/>
        </w:tabs>
        <w:ind w:left="0" w:firstLine="0"/>
        <w:jc w:val="center"/>
        <w:rPr>
          <w:b/>
          <w:sz w:val="28"/>
          <w:szCs w:val="28"/>
        </w:rPr>
      </w:pPr>
    </w:p>
    <w:p w:rsidR="00C23241" w:rsidRPr="00B06CB8" w:rsidRDefault="00B06CB8" w:rsidP="00236F07">
      <w:pPr>
        <w:pStyle w:val="a4"/>
        <w:tabs>
          <w:tab w:val="left" w:pos="1230"/>
        </w:tabs>
        <w:ind w:left="0" w:firstLine="0"/>
        <w:jc w:val="center"/>
        <w:rPr>
          <w:b/>
          <w:sz w:val="28"/>
          <w:szCs w:val="28"/>
        </w:rPr>
      </w:pPr>
      <w:proofErr w:type="spellStart"/>
      <w:r w:rsidRPr="00B06CB8">
        <w:rPr>
          <w:b/>
          <w:sz w:val="28"/>
          <w:szCs w:val="28"/>
        </w:rPr>
        <w:t>Погребищенський</w:t>
      </w:r>
      <w:proofErr w:type="spellEnd"/>
      <w:r w:rsidRPr="00B06CB8">
        <w:rPr>
          <w:b/>
          <w:sz w:val="28"/>
          <w:szCs w:val="28"/>
        </w:rPr>
        <w:t xml:space="preserve"> м</w:t>
      </w:r>
      <w:r w:rsidR="001A4C7A" w:rsidRPr="00B06CB8">
        <w:rPr>
          <w:b/>
          <w:sz w:val="28"/>
          <w:szCs w:val="28"/>
        </w:rPr>
        <w:t>іський  голова                                    С.В</w:t>
      </w:r>
      <w:r w:rsidRPr="00B06CB8">
        <w:rPr>
          <w:b/>
          <w:sz w:val="28"/>
          <w:szCs w:val="28"/>
        </w:rPr>
        <w:t>ОЛИНСЬКИЙ</w:t>
      </w:r>
    </w:p>
    <w:sectPr w:rsidR="00C23241" w:rsidRPr="00B06CB8" w:rsidSect="00236F07">
      <w:pgSz w:w="11907" w:h="16839" w:code="9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60055"/>
    <w:rsid w:val="001A4C7A"/>
    <w:rsid w:val="001F46B0"/>
    <w:rsid w:val="00236F07"/>
    <w:rsid w:val="00256734"/>
    <w:rsid w:val="00297B13"/>
    <w:rsid w:val="00304091"/>
    <w:rsid w:val="00317446"/>
    <w:rsid w:val="0033394D"/>
    <w:rsid w:val="00385534"/>
    <w:rsid w:val="003914DE"/>
    <w:rsid w:val="00402717"/>
    <w:rsid w:val="004D3624"/>
    <w:rsid w:val="005A0493"/>
    <w:rsid w:val="00606D34"/>
    <w:rsid w:val="006A33A2"/>
    <w:rsid w:val="006F5B6A"/>
    <w:rsid w:val="00773856"/>
    <w:rsid w:val="007B2096"/>
    <w:rsid w:val="0081342E"/>
    <w:rsid w:val="00860E5C"/>
    <w:rsid w:val="00870D21"/>
    <w:rsid w:val="0087494E"/>
    <w:rsid w:val="00881131"/>
    <w:rsid w:val="008A3AE8"/>
    <w:rsid w:val="008D5DA0"/>
    <w:rsid w:val="008D6670"/>
    <w:rsid w:val="00956534"/>
    <w:rsid w:val="009E4F6B"/>
    <w:rsid w:val="00B06CB8"/>
    <w:rsid w:val="00B31307"/>
    <w:rsid w:val="00B52E0B"/>
    <w:rsid w:val="00BF4B1F"/>
    <w:rsid w:val="00C227D5"/>
    <w:rsid w:val="00C23241"/>
    <w:rsid w:val="00C36CA8"/>
    <w:rsid w:val="00CD1700"/>
    <w:rsid w:val="00D65B30"/>
    <w:rsid w:val="00D71D20"/>
    <w:rsid w:val="00D87CE5"/>
    <w:rsid w:val="00DA238C"/>
    <w:rsid w:val="00DB10AC"/>
    <w:rsid w:val="00DC45DA"/>
    <w:rsid w:val="00EB7A0F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4DC88-0F7C-4B5E-B23A-47D305153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1346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cp:lastPrinted>2021-05-17T08:21:00Z</cp:lastPrinted>
  <dcterms:created xsi:type="dcterms:W3CDTF">2021-05-17T08:27:00Z</dcterms:created>
  <dcterms:modified xsi:type="dcterms:W3CDTF">2021-05-28T08:54:00Z</dcterms:modified>
</cp:coreProperties>
</file>